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4039915" name="019e6329-da81-787b-8642-18b893ae76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5031062" name="019e6329-da81-787b-8642-18b893ae76a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7758792" name="019e6329-e94b-7405-9f71-ef5cb7555a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0700588" name="019e6329-e94b-7405-9f71-ef5cb7555a0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 /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3972692" name="019e632a-a50a-7203-b589-f75919ca49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010675" name="019e632a-a50a-7203-b589-f75919ca495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9075688" name="019e632a-c9d7-7982-b60d-38e51f24d2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5826670" name="019e632a-c9d7-7982-b60d-38e51f24d24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Brandschutzplatte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9129648" name="019e632b-b4e0-7b61-aaa1-8d0118609a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4786934" name="019e632b-b4e0-7b61-aaa1-8d0118609a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140566" name="019e632c-041e-7387-b873-c2af39b7478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1550808" name="019e632c-041e-7387-b873-c2af39b7478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Schlafzimmer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9335450" name="019e6346-eeed-7ddb-8c89-73217cab6f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1073517" name="019e6346-eeed-7ddb-8c89-73217cab6fd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7899682" name="019e6347-1273-7ac9-ab4a-f285ca1c83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6747146" name="019e6347-1273-7ac9-ab4a-f285ca1c83c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86871" name="019e6373-9778-7045-98a2-eaafaaa18b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8271400" name="019e6373-9778-7045-98a2-eaafaaa18b5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3287209" name="019e6373-a900-7dbd-90d5-c71dc8a748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6960625" name="019e6373-a900-7dbd-90d5-c71dc8a7488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1852868" name="019e637f-e1b9-77bb-a6e1-4c8e54e7ea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007829" name="019e637f-e1b9-77bb-a6e1-4c8e54e7ea4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3077970" name="019e6380-1122-792d-9832-d95b56e5e9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3234170" name="019e6380-1122-792d-9832-d95b56e5e94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0152606" name="019e6384-986e-7fba-84e9-a422c502dc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780810" name="019e6384-986e-7fba-84e9-a422c502dc5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0045285" name="019e6384-be56-7bfd-8f20-17f223d135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8698594" name="019e6384-be56-7bfd-8f20-17f223d1352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Bichwilerstrasse 29, 9242 Oberuzwil </w:t>
          </w:r>
        </w:p>
        <w:p>
          <w:pPr>
            <w:spacing w:before="0" w:after="0"/>
          </w:pPr>
          <w:r>
            <w:t>DN 929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